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2. OG rechts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29249190" name="b6e81e50-2cba-11f0-a766-a95a782833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3897204" name="b6e81e50-2cba-11f0-a766-a95a7828333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Sonnenbergstrasse 5, 8910 Affoltern</w:t>
          </w:r>
        </w:p>
        <w:p>
          <w:pPr>
            <w:spacing w:before="0" w:after="0"/>
          </w:pPr>
          <w:r>
            <w:t>277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